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34E69" w14:textId="35E8A5D4" w:rsidR="00352794" w:rsidRPr="0055529F" w:rsidRDefault="0055529F">
      <w:pPr>
        <w:rPr>
          <w:lang w:val="nb-NO"/>
        </w:rPr>
      </w:pPr>
      <w:r w:rsidRPr="0055529F">
        <w:rPr>
          <w:lang w:val="nb-NO"/>
        </w:rPr>
        <w:t>D.</w:t>
      </w:r>
      <w:r>
        <w:rPr>
          <w:lang w:val="nb-NO"/>
        </w:rPr>
        <w:t>3.03</w:t>
      </w:r>
      <w:r w:rsidRPr="0055529F">
        <w:rPr>
          <w:lang w:val="nb-NO"/>
        </w:rPr>
        <w:t xml:space="preserve"> – MELDING OM BEHOV FOR ENDRING I SHA-PLAN</w:t>
      </w:r>
    </w:p>
    <w:p w14:paraId="7C73D0C8" w14:textId="32EBA730" w:rsidR="00352794" w:rsidRPr="000D40A7" w:rsidRDefault="00E91FD7">
      <w:pPr>
        <w:spacing w:after="240"/>
        <w:rPr>
          <w:sz w:val="24"/>
          <w:szCs w:val="24"/>
          <w:lang w:val="nb-NO"/>
        </w:rPr>
      </w:pPr>
      <w:r w:rsidRPr="000D40A7">
        <w:rPr>
          <w:sz w:val="24"/>
          <w:szCs w:val="24"/>
          <w:lang w:val="nb-NO"/>
        </w:rPr>
        <w:t>Prosjekt:</w:t>
      </w:r>
      <w:r w:rsidR="008E3AD0" w:rsidRPr="000D40A7">
        <w:rPr>
          <w:sz w:val="24"/>
          <w:szCs w:val="24"/>
          <w:lang w:val="nb-NO"/>
        </w:rPr>
        <w:t xml:space="preserve"> Kjøllefjord treningssenter - Tilbygg</w:t>
      </w:r>
    </w:p>
    <w:p w14:paraId="021D832B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t>Dato:</w:t>
      </w:r>
    </w:p>
    <w:p w14:paraId="413DBB7F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t>Innmelder (navn/firma):</w:t>
      </w:r>
    </w:p>
    <w:p w14:paraId="784EDDCA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t>Kontaktinformasjon:</w:t>
      </w:r>
    </w:p>
    <w:p w14:paraId="049F7962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br/>
        <w:t>Beskrivelse av forholdet:</w:t>
      </w:r>
      <w:r w:rsidRPr="0055529F">
        <w:rPr>
          <w:lang w:val="nb-NO"/>
        </w:rPr>
        <w:br/>
        <w:t>(Hva er observert / behov for endring?)</w:t>
      </w:r>
    </w:p>
    <w:p w14:paraId="750066C3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br/>
        <w:t>Årsak til endringsbehov:</w:t>
      </w:r>
      <w:r w:rsidRPr="0055529F">
        <w:rPr>
          <w:lang w:val="nb-NO"/>
        </w:rPr>
        <w:br/>
        <w:t>(Hvorfor må SHA-plan oppdateres?)</w:t>
      </w:r>
    </w:p>
    <w:p w14:paraId="2B732F97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br/>
        <w:t>Konsekvens hvis tiltak ikke gjennomføres:</w:t>
      </w:r>
    </w:p>
    <w:p w14:paraId="7CF58B4B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br/>
        <w:t>Forslag til tiltak/endring:</w:t>
      </w:r>
    </w:p>
    <w:p w14:paraId="72EDBB79" w14:textId="619EC2A5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br/>
        <w:t>Berører dette følgende:</w:t>
      </w:r>
      <w:r w:rsidRPr="0055529F">
        <w:rPr>
          <w:lang w:val="nb-NO"/>
        </w:rPr>
        <w:br/>
        <w:t xml:space="preserve">- Fremdrift: </w:t>
      </w:r>
      <w:r w:rsidR="00BD53FB">
        <w:rPr>
          <w:lang w:val="nb-NO"/>
        </w:rPr>
        <w:tab/>
      </w:r>
      <w:r w:rsidR="00690EEE" w:rsidRPr="002F7311">
        <w:rPr>
          <w:lang w:val="nb-NO"/>
        </w:rPr>
        <w:t>​​</w:t>
      </w:r>
      <w:r w:rsidR="00690EEE" w:rsidRPr="002F7311">
        <w:rPr>
          <w:rFonts w:ascii="Segoe UI Symbol" w:hAnsi="Segoe UI Symbol" w:cs="Segoe UI Symbol"/>
          <w:lang w:val="nb-NO"/>
        </w:rPr>
        <w:t>☐</w:t>
      </w:r>
      <w:r w:rsidR="00690EEE" w:rsidRPr="002F7311">
        <w:rPr>
          <w:rFonts w:ascii="Cambria" w:hAnsi="Cambria" w:cs="Cambria"/>
          <w:lang w:val="nb-NO"/>
        </w:rPr>
        <w:t>​</w:t>
      </w:r>
      <w:r w:rsidR="00690EEE" w:rsidRPr="002F7311">
        <w:rPr>
          <w:lang w:val="nb-NO"/>
        </w:rPr>
        <w:t> </w:t>
      </w:r>
      <w:r w:rsidR="00030BCC" w:rsidRPr="00030BCC">
        <w:rPr>
          <w:lang w:val="nb-NO"/>
        </w:rPr>
        <w:t xml:space="preserve"> </w:t>
      </w:r>
      <w:r w:rsidR="009F56FD">
        <w:rPr>
          <w:rFonts w:ascii="Segoe UI Symbol" w:hAnsi="Segoe UI Symbol"/>
          <w:lang w:val="nb-NO"/>
        </w:rPr>
        <w:t xml:space="preserve"> </w:t>
      </w:r>
      <w:r w:rsidRPr="0055529F">
        <w:rPr>
          <w:lang w:val="nb-NO"/>
        </w:rPr>
        <w:t>Ja</w:t>
      </w:r>
      <w:r w:rsidR="009F56FD">
        <w:rPr>
          <w:lang w:val="nb-NO"/>
        </w:rPr>
        <w:tab/>
      </w:r>
      <w:r w:rsidR="00622ABD" w:rsidRPr="00634A5B">
        <w:rPr>
          <w:rFonts w:ascii="Segoe UI Symbol" w:hAnsi="Segoe UI Symbol" w:cs="Segoe UI Symbol"/>
          <w:lang w:val="nb-NO"/>
        </w:rPr>
        <w:t>☐</w:t>
      </w:r>
      <w:r w:rsidR="00622ABD" w:rsidRPr="00634A5B">
        <w:rPr>
          <w:rFonts w:ascii="Cambria" w:hAnsi="Cambria" w:cs="Cambria"/>
          <w:lang w:val="nb-NO"/>
        </w:rPr>
        <w:t>​</w:t>
      </w:r>
      <w:r w:rsidR="00622ABD" w:rsidRPr="00634A5B">
        <w:rPr>
          <w:lang w:val="nb-NO"/>
        </w:rPr>
        <w:t> </w:t>
      </w:r>
      <w:r w:rsidR="009F56FD">
        <w:rPr>
          <w:rFonts w:ascii="Segoe UI Symbol" w:hAnsi="Segoe UI Symbol"/>
          <w:lang w:val="nb-NO"/>
        </w:rPr>
        <w:t xml:space="preserve"> </w:t>
      </w:r>
      <w:r w:rsidRPr="0055529F">
        <w:rPr>
          <w:lang w:val="nb-NO"/>
        </w:rPr>
        <w:t>Ne</w:t>
      </w:r>
      <w:r w:rsidR="009F56FD">
        <w:rPr>
          <w:lang w:val="nb-NO"/>
        </w:rPr>
        <w:t>i</w:t>
      </w:r>
      <w:r w:rsidR="00BD53FB">
        <w:rPr>
          <w:rFonts w:ascii="Segoe UI Symbol" w:hAnsi="Segoe UI Symbol"/>
          <w:lang w:val="nb-NO"/>
        </w:rPr>
        <w:tab/>
      </w:r>
      <w:r w:rsidRPr="0055529F">
        <w:rPr>
          <w:lang w:val="nb-NO"/>
        </w:rPr>
        <w:br/>
        <w:t xml:space="preserve">- Risiko: </w:t>
      </w:r>
      <w:r w:rsidR="00BD53FB">
        <w:rPr>
          <w:lang w:val="nb-NO"/>
        </w:rPr>
        <w:tab/>
      </w:r>
      <w:r w:rsidR="002C0964" w:rsidRPr="00485FE6">
        <w:rPr>
          <w:lang w:val="nb-NO"/>
        </w:rPr>
        <w:t>​​</w:t>
      </w:r>
      <w:r w:rsidR="002C0964" w:rsidRPr="00485FE6">
        <w:rPr>
          <w:rFonts w:ascii="Segoe UI Symbol" w:hAnsi="Segoe UI Symbol" w:cs="Segoe UI Symbol"/>
          <w:lang w:val="nb-NO"/>
        </w:rPr>
        <w:t>☐</w:t>
      </w:r>
      <w:r w:rsidR="002C0964" w:rsidRPr="00485FE6">
        <w:rPr>
          <w:rFonts w:ascii="Cambria" w:hAnsi="Cambria" w:cs="Cambria"/>
          <w:lang w:val="nb-NO"/>
        </w:rPr>
        <w:t>​</w:t>
      </w:r>
      <w:r w:rsidR="002C0964" w:rsidRPr="00485FE6">
        <w:rPr>
          <w:lang w:val="nb-NO"/>
        </w:rPr>
        <w:t> </w:t>
      </w:r>
      <w:r w:rsidR="00030BCC" w:rsidRPr="00030BCC">
        <w:rPr>
          <w:lang w:val="nb-NO"/>
        </w:rPr>
        <w:t xml:space="preserve"> </w:t>
      </w:r>
      <w:r w:rsidR="009F56FD">
        <w:rPr>
          <w:rFonts w:ascii="Segoe UI Symbol" w:hAnsi="Segoe UI Symbol"/>
          <w:lang w:val="nb-NO"/>
        </w:rPr>
        <w:t xml:space="preserve"> </w:t>
      </w:r>
      <w:r w:rsidR="00485994" w:rsidRPr="0055529F">
        <w:rPr>
          <w:lang w:val="nb-NO"/>
        </w:rPr>
        <w:t>Ja</w:t>
      </w:r>
      <w:r w:rsidR="00485994">
        <w:rPr>
          <w:lang w:val="nb-NO"/>
        </w:rPr>
        <w:tab/>
      </w:r>
      <w:r w:rsidR="00DA717D" w:rsidRPr="002861B3">
        <w:rPr>
          <w:lang w:val="nb-NO"/>
        </w:rPr>
        <w:t>​​</w:t>
      </w:r>
      <w:r w:rsidR="00DA717D" w:rsidRPr="002861B3">
        <w:rPr>
          <w:rFonts w:ascii="Segoe UI Symbol" w:hAnsi="Segoe UI Symbol" w:cs="Segoe UI Symbol"/>
          <w:lang w:val="nb-NO"/>
        </w:rPr>
        <w:t>☐</w:t>
      </w:r>
      <w:r w:rsidR="00DA717D" w:rsidRPr="002861B3">
        <w:rPr>
          <w:rFonts w:ascii="Cambria" w:hAnsi="Cambria" w:cs="Cambria"/>
          <w:lang w:val="nb-NO"/>
        </w:rPr>
        <w:t>​</w:t>
      </w:r>
      <w:r w:rsidR="00DA717D" w:rsidRPr="002861B3">
        <w:rPr>
          <w:lang w:val="nb-NO"/>
        </w:rPr>
        <w:t> </w:t>
      </w:r>
      <w:r w:rsidR="00030BCC" w:rsidRPr="00030BCC">
        <w:rPr>
          <w:lang w:val="nb-NO"/>
        </w:rPr>
        <w:t xml:space="preserve"> </w:t>
      </w:r>
      <w:r w:rsidR="009F56FD">
        <w:rPr>
          <w:rFonts w:ascii="Segoe UI Symbol" w:hAnsi="Segoe UI Symbol"/>
          <w:lang w:val="nb-NO"/>
        </w:rPr>
        <w:t xml:space="preserve"> </w:t>
      </w:r>
      <w:r w:rsidR="00485994" w:rsidRPr="0055529F">
        <w:rPr>
          <w:lang w:val="nb-NO"/>
        </w:rPr>
        <w:t>Ne</w:t>
      </w:r>
      <w:r w:rsidR="009F56FD">
        <w:rPr>
          <w:lang w:val="nb-NO"/>
        </w:rPr>
        <w:t>i</w:t>
      </w:r>
      <w:r w:rsidR="00284509">
        <w:rPr>
          <w:lang w:val="nb-NO"/>
        </w:rPr>
        <w:t xml:space="preserve"> </w:t>
      </w:r>
      <w:r w:rsidRPr="0055529F">
        <w:rPr>
          <w:lang w:val="nb-NO"/>
        </w:rPr>
        <w:br/>
        <w:t xml:space="preserve">- Andre fag: </w:t>
      </w:r>
      <w:r w:rsidR="00BD53FB">
        <w:rPr>
          <w:lang w:val="nb-NO"/>
        </w:rPr>
        <w:tab/>
      </w:r>
      <w:r w:rsidR="004F658C" w:rsidRPr="00687BA0">
        <w:rPr>
          <w:lang w:val="nb-NO"/>
        </w:rPr>
        <w:t>​​</w:t>
      </w:r>
      <w:r w:rsidR="004F658C" w:rsidRPr="00687BA0">
        <w:rPr>
          <w:rFonts w:ascii="Segoe UI Symbol" w:hAnsi="Segoe UI Symbol" w:cs="Segoe UI Symbol"/>
          <w:lang w:val="nb-NO"/>
        </w:rPr>
        <w:t>☐</w:t>
      </w:r>
      <w:r w:rsidR="004F658C" w:rsidRPr="00687BA0">
        <w:rPr>
          <w:rFonts w:ascii="Cambria" w:hAnsi="Cambria" w:cs="Cambria"/>
          <w:lang w:val="nb-NO"/>
        </w:rPr>
        <w:t>​</w:t>
      </w:r>
      <w:r w:rsidR="004F658C" w:rsidRPr="00687BA0">
        <w:rPr>
          <w:lang w:val="nb-NO"/>
        </w:rPr>
        <w:t> </w:t>
      </w:r>
      <w:r w:rsidR="00030BCC" w:rsidRPr="00030BCC">
        <w:rPr>
          <w:lang w:val="nb-NO"/>
        </w:rPr>
        <w:t xml:space="preserve"> </w:t>
      </w:r>
      <w:r w:rsidR="009F56FD">
        <w:rPr>
          <w:rFonts w:ascii="Segoe UI Symbol" w:hAnsi="Segoe UI Symbol"/>
          <w:lang w:val="nb-NO"/>
        </w:rPr>
        <w:t xml:space="preserve"> </w:t>
      </w:r>
      <w:r w:rsidR="00485994" w:rsidRPr="0055529F">
        <w:rPr>
          <w:lang w:val="nb-NO"/>
        </w:rPr>
        <w:t>Ja</w:t>
      </w:r>
      <w:r w:rsidR="00485994">
        <w:rPr>
          <w:lang w:val="nb-NO"/>
        </w:rPr>
        <w:tab/>
      </w:r>
      <w:r w:rsidR="00633547" w:rsidRPr="000A4558">
        <w:rPr>
          <w:lang w:val="nb-NO"/>
        </w:rPr>
        <w:t>​​</w:t>
      </w:r>
      <w:r w:rsidR="00633547" w:rsidRPr="000A4558">
        <w:rPr>
          <w:rFonts w:ascii="Segoe UI Symbol" w:hAnsi="Segoe UI Symbol" w:cs="Segoe UI Symbol"/>
          <w:lang w:val="nb-NO"/>
        </w:rPr>
        <w:t>☐</w:t>
      </w:r>
      <w:r w:rsidR="00633547" w:rsidRPr="000A4558">
        <w:rPr>
          <w:rFonts w:ascii="Cambria" w:hAnsi="Cambria" w:cs="Cambria"/>
          <w:lang w:val="nb-NO"/>
        </w:rPr>
        <w:t>​</w:t>
      </w:r>
      <w:r w:rsidR="00633547" w:rsidRPr="000A4558">
        <w:rPr>
          <w:lang w:val="nb-NO"/>
        </w:rPr>
        <w:t> </w:t>
      </w:r>
      <w:r w:rsidR="00030BCC" w:rsidRPr="00030BCC">
        <w:rPr>
          <w:lang w:val="nb-NO"/>
        </w:rPr>
        <w:t xml:space="preserve"> </w:t>
      </w:r>
      <w:r w:rsidR="009F56FD">
        <w:rPr>
          <w:rFonts w:ascii="Segoe UI Symbol" w:hAnsi="Segoe UI Symbol"/>
          <w:lang w:val="nb-NO"/>
        </w:rPr>
        <w:t xml:space="preserve"> </w:t>
      </w:r>
      <w:r w:rsidRPr="0055529F">
        <w:rPr>
          <w:lang w:val="nb-NO"/>
        </w:rPr>
        <w:t>Nei</w:t>
      </w:r>
      <w:r w:rsidR="00BD53FB">
        <w:rPr>
          <w:lang w:val="nb-NO"/>
        </w:rPr>
        <w:tab/>
      </w:r>
      <w:r w:rsidR="006F3EEF">
        <w:rPr>
          <w:lang w:val="nb-NO"/>
        </w:rPr>
        <w:t xml:space="preserve">    S</w:t>
      </w:r>
      <w:r w:rsidRPr="0055529F">
        <w:rPr>
          <w:lang w:val="nb-NO"/>
        </w:rPr>
        <w:t>pesifiser</w:t>
      </w:r>
      <w:r w:rsidR="006F3EEF">
        <w:rPr>
          <w:lang w:val="nb-NO"/>
        </w:rPr>
        <w:t>:</w:t>
      </w:r>
    </w:p>
    <w:p w14:paraId="253DFB48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br/>
        <w:t>Vedlegg (bilder, tegninger etc.):</w:t>
      </w:r>
    </w:p>
    <w:p w14:paraId="55DDC967" w14:textId="77777777" w:rsidR="00352794" w:rsidRPr="0055529F" w:rsidRDefault="00E91FD7">
      <w:pPr>
        <w:spacing w:after="240"/>
        <w:rPr>
          <w:lang w:val="nb-NO"/>
        </w:rPr>
      </w:pPr>
      <w:r w:rsidRPr="0055529F">
        <w:rPr>
          <w:lang w:val="nb-NO"/>
        </w:rPr>
        <w:br/>
        <w:t>Dato / signatur:</w:t>
      </w:r>
    </w:p>
    <w:sectPr w:rsidR="00352794" w:rsidRPr="0055529F" w:rsidSect="00034616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3EF37" w14:textId="77777777" w:rsidR="00216670" w:rsidRDefault="00216670" w:rsidP="0055529F">
      <w:pPr>
        <w:spacing w:after="0" w:line="240" w:lineRule="auto"/>
      </w:pPr>
      <w:r>
        <w:separator/>
      </w:r>
    </w:p>
  </w:endnote>
  <w:endnote w:type="continuationSeparator" w:id="0">
    <w:p w14:paraId="577541AC" w14:textId="77777777" w:rsidR="00216670" w:rsidRDefault="00216670" w:rsidP="00555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04D428E" w14:paraId="64E1D288" w14:textId="77777777" w:rsidTr="731E33BC">
      <w:trPr>
        <w:trHeight w:val="300"/>
      </w:trPr>
      <w:tc>
        <w:tcPr>
          <w:tcW w:w="2880" w:type="dxa"/>
        </w:tcPr>
        <w:p w14:paraId="0AD31B02" w14:textId="36DB56E6" w:rsidR="004D428E" w:rsidRDefault="004D428E" w:rsidP="731E33BC">
          <w:pPr>
            <w:ind w:left="-115"/>
          </w:pPr>
        </w:p>
      </w:tc>
      <w:tc>
        <w:tcPr>
          <w:tcW w:w="2880" w:type="dxa"/>
        </w:tcPr>
        <w:p w14:paraId="7477505B" w14:textId="0EADACAE" w:rsidR="004D428E" w:rsidRDefault="004D428E" w:rsidP="731E33BC">
          <w:pPr>
            <w:jc w:val="center"/>
          </w:pPr>
        </w:p>
      </w:tc>
      <w:tc>
        <w:tcPr>
          <w:tcW w:w="2880" w:type="dxa"/>
        </w:tcPr>
        <w:p w14:paraId="116A037C" w14:textId="6AF39B46" w:rsidR="004D428E" w:rsidRDefault="004D428E" w:rsidP="731E33BC">
          <w:pPr>
            <w:ind w:right="-115"/>
            <w:jc w:val="right"/>
          </w:pPr>
        </w:p>
      </w:tc>
    </w:tr>
  </w:tbl>
  <w:p w14:paraId="3B4A883D" w14:textId="3DA47972" w:rsidR="004D428E" w:rsidRDefault="004D428E" w:rsidP="731E33BC"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8AD93" w14:textId="77777777" w:rsidR="00216670" w:rsidRDefault="00216670" w:rsidP="0055529F">
      <w:pPr>
        <w:spacing w:after="0" w:line="240" w:lineRule="auto"/>
      </w:pPr>
      <w:r>
        <w:separator/>
      </w:r>
    </w:p>
  </w:footnote>
  <w:footnote w:type="continuationSeparator" w:id="0">
    <w:p w14:paraId="7A2A16CD" w14:textId="77777777" w:rsidR="00216670" w:rsidRDefault="00216670" w:rsidP="00555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6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57" w:type="dxa"/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154"/>
      <w:gridCol w:w="6709"/>
    </w:tblGrid>
    <w:tr w:rsidR="004D428E" w:rsidRPr="00C329A4" w14:paraId="51653183" w14:textId="77777777" w:rsidTr="731E33BC">
      <w:trPr>
        <w:trHeight w:val="1068"/>
      </w:trPr>
      <w:tc>
        <w:tcPr>
          <w:tcW w:w="1215" w:type="pct"/>
          <w:vAlign w:val="center"/>
        </w:tcPr>
        <w:p w14:paraId="548631DE" w14:textId="7664B4ED" w:rsidR="004D428E" w:rsidRPr="00537655" w:rsidRDefault="004D428E" w:rsidP="731E33BC">
          <w:pPr>
            <w:rPr>
              <w:noProof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2295B9D" wp14:editId="6DD20660">
                <wp:simplePos x="0" y="0"/>
                <wp:positionH relativeFrom="column">
                  <wp:posOffset>-38100</wp:posOffset>
                </wp:positionH>
                <wp:positionV relativeFrom="paragraph">
                  <wp:posOffset>-247650</wp:posOffset>
                </wp:positionV>
                <wp:extent cx="893445" cy="733425"/>
                <wp:effectExtent l="0" t="0" r="1905" b="9525"/>
                <wp:wrapNone/>
                <wp:docPr id="1724473405" name="Bilde 17244734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4F6CE6B-8CF5-467B-986E-901BCA272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344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85" w:type="pct"/>
          <w:vAlign w:val="bottom"/>
        </w:tcPr>
        <w:p w14:paraId="3B33E857" w14:textId="66A9A695" w:rsidR="004D428E" w:rsidRPr="00801999" w:rsidRDefault="004D428E" w:rsidP="0055529F">
          <w:pPr>
            <w:pStyle w:val="Overskrift11"/>
            <w:jc w:val="right"/>
            <w:rPr>
              <w:rFonts w:ascii="Arial" w:hAnsi="Arial" w:cs="Arial"/>
              <w:b w:val="0"/>
              <w:bCs/>
              <w:noProof/>
              <w:sz w:val="16"/>
              <w:szCs w:val="16"/>
            </w:rPr>
          </w:pPr>
          <w:r w:rsidRPr="008E3AD0">
            <w:rPr>
              <w:rFonts w:ascii="Arial" w:hAnsi="Arial" w:cs="Arial"/>
              <w:b w:val="0"/>
              <w:bCs/>
              <w:noProof/>
              <w:sz w:val="16"/>
              <w:szCs w:val="16"/>
            </w:rPr>
            <w:t>MELDING OM BEHOV FOR ENDRING I SHA-PLAN</w:t>
          </w:r>
        </w:p>
      </w:tc>
    </w:tr>
  </w:tbl>
  <w:p w14:paraId="34FD4538" w14:textId="77777777" w:rsidR="004D428E" w:rsidRPr="0055529F" w:rsidRDefault="004D428E" w:rsidP="0055529F">
    <w:pPr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1E23F1"/>
    <w:multiLevelType w:val="hybridMultilevel"/>
    <w:tmpl w:val="7C02C412"/>
    <w:lvl w:ilvl="0" w:tplc="04140001">
      <w:start w:val="1"/>
      <w:numFmt w:val="bullet"/>
      <w:lvlText w:val=""/>
      <w:lvlJc w:val="left"/>
      <w:pPr>
        <w:tabs>
          <w:tab w:val="num" w:pos="393"/>
        </w:tabs>
        <w:ind w:left="39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113"/>
        </w:tabs>
        <w:ind w:left="1113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33"/>
        </w:tabs>
        <w:ind w:left="183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53"/>
        </w:tabs>
        <w:ind w:left="255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73"/>
        </w:tabs>
        <w:ind w:left="3273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93"/>
        </w:tabs>
        <w:ind w:left="399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13"/>
        </w:tabs>
        <w:ind w:left="471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33"/>
        </w:tabs>
        <w:ind w:left="5433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53"/>
        </w:tabs>
        <w:ind w:left="6153" w:hanging="360"/>
      </w:pPr>
      <w:rPr>
        <w:rFonts w:ascii="Wingdings" w:hAnsi="Wingdings" w:hint="default"/>
      </w:rPr>
    </w:lvl>
  </w:abstractNum>
  <w:num w:numId="1" w16cid:durableId="1446928834">
    <w:abstractNumId w:val="3"/>
  </w:num>
  <w:num w:numId="2" w16cid:durableId="1637292158">
    <w:abstractNumId w:val="5"/>
  </w:num>
  <w:num w:numId="3" w16cid:durableId="1999263130">
    <w:abstractNumId w:val="8"/>
  </w:num>
  <w:num w:numId="4" w16cid:durableId="2054962928">
    <w:abstractNumId w:val="4"/>
  </w:num>
  <w:num w:numId="5" w16cid:durableId="2068988042">
    <w:abstractNumId w:val="2"/>
  </w:num>
  <w:num w:numId="6" w16cid:durableId="2095933197">
    <w:abstractNumId w:val="1"/>
  </w:num>
  <w:num w:numId="7" w16cid:durableId="312762189">
    <w:abstractNumId w:val="9"/>
  </w:num>
  <w:num w:numId="8" w16cid:durableId="516819384">
    <w:abstractNumId w:val="0"/>
  </w:num>
  <w:num w:numId="9" w16cid:durableId="605307792">
    <w:abstractNumId w:val="6"/>
  </w:num>
  <w:num w:numId="10" w16cid:durableId="830481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0BCC"/>
    <w:rsid w:val="00034616"/>
    <w:rsid w:val="00053F85"/>
    <w:rsid w:val="0006063C"/>
    <w:rsid w:val="00083346"/>
    <w:rsid w:val="000A4558"/>
    <w:rsid w:val="000D40A7"/>
    <w:rsid w:val="0015074B"/>
    <w:rsid w:val="001600AD"/>
    <w:rsid w:val="001910FC"/>
    <w:rsid w:val="001942AD"/>
    <w:rsid w:val="00216670"/>
    <w:rsid w:val="00284509"/>
    <w:rsid w:val="002861B3"/>
    <w:rsid w:val="0029639D"/>
    <w:rsid w:val="002C0964"/>
    <w:rsid w:val="002F7311"/>
    <w:rsid w:val="00326F90"/>
    <w:rsid w:val="00352794"/>
    <w:rsid w:val="00375671"/>
    <w:rsid w:val="003C179E"/>
    <w:rsid w:val="003E75F7"/>
    <w:rsid w:val="00485994"/>
    <w:rsid w:val="00485FE6"/>
    <w:rsid w:val="004D428E"/>
    <w:rsid w:val="004F658C"/>
    <w:rsid w:val="00552B01"/>
    <w:rsid w:val="0055529F"/>
    <w:rsid w:val="00622ABD"/>
    <w:rsid w:val="00633547"/>
    <w:rsid w:val="00634A5B"/>
    <w:rsid w:val="006759D4"/>
    <w:rsid w:val="00687BA0"/>
    <w:rsid w:val="00690EEE"/>
    <w:rsid w:val="006953F0"/>
    <w:rsid w:val="006F3EEF"/>
    <w:rsid w:val="008E3AD0"/>
    <w:rsid w:val="008F7C7F"/>
    <w:rsid w:val="00915861"/>
    <w:rsid w:val="009531D6"/>
    <w:rsid w:val="009F3534"/>
    <w:rsid w:val="009F56FD"/>
    <w:rsid w:val="00A21A16"/>
    <w:rsid w:val="00AA1D8D"/>
    <w:rsid w:val="00AE4624"/>
    <w:rsid w:val="00B47730"/>
    <w:rsid w:val="00BD53FB"/>
    <w:rsid w:val="00BE51AA"/>
    <w:rsid w:val="00C329A4"/>
    <w:rsid w:val="00CB0664"/>
    <w:rsid w:val="00CB49D5"/>
    <w:rsid w:val="00DA717D"/>
    <w:rsid w:val="00DF407E"/>
    <w:rsid w:val="00E8137E"/>
    <w:rsid w:val="00E91FD7"/>
    <w:rsid w:val="00FC693F"/>
    <w:rsid w:val="731E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67AA6"/>
  <w14:defaultImageDpi w14:val="300"/>
  <w15:docId w15:val="{E70DE12B-4AFD-4D65-B525-FED247B1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1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Standardskriftforavsnitt"/>
    <w:uiPriority w:val="22"/>
    <w:qFormat/>
    <w:rsid w:val="00FC693F"/>
    <w:rPr>
      <w:b/>
      <w:bCs/>
    </w:rPr>
  </w:style>
  <w:style w:type="character" w:styleId="Emphasis">
    <w:name w:val="Emphasis"/>
    <w:basedOn w:val="Standardskriftforavsnitt"/>
    <w:uiPriority w:val="20"/>
    <w:qFormat/>
    <w:rsid w:val="00FC693F"/>
    <w:rPr>
      <w:i/>
      <w:iCs/>
    </w:rPr>
  </w:style>
  <w:style w:type="character" w:styleId="SubtleEmphasis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Overskrift11">
    <w:name w:val="Overskrift 11"/>
    <w:basedOn w:val="Normal"/>
    <w:link w:val="Heading1Tegn"/>
    <w:autoRedefine/>
    <w:qFormat/>
    <w:rsid w:val="0055529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cs="Times New Roman"/>
      <w:b/>
      <w:sz w:val="40"/>
      <w:szCs w:val="24"/>
      <w:lang w:val="nb-NO"/>
    </w:rPr>
  </w:style>
  <w:style w:type="character" w:customStyle="1" w:styleId="Heading1Tegn">
    <w:name w:val="Heading 1 Tegn"/>
    <w:basedOn w:val="Standardskriftforavsnitt"/>
    <w:link w:val="Overskrift11"/>
    <w:rsid w:val="0055529F"/>
    <w:rPr>
      <w:rFonts w:cs="Times New Roman"/>
      <w:b/>
      <w:sz w:val="40"/>
      <w:szCs w:val="24"/>
      <w:lang w:val="nb-NO"/>
    </w:rPr>
  </w:style>
  <w:style w:type="character" w:customStyle="1" w:styleId="TopptekstTegn">
    <w:name w:val="Topptekst Tegn"/>
    <w:basedOn w:val="Standardskriftforavsnitt"/>
    <w:uiPriority w:val="99"/>
    <w:rsid w:val="006759D4"/>
  </w:style>
  <w:style w:type="character" w:customStyle="1" w:styleId="BunntekstTegn">
    <w:name w:val="Bunntekst Tegn"/>
    <w:basedOn w:val="Standardskriftforavsnitt"/>
    <w:uiPriority w:val="99"/>
    <w:rsid w:val="006759D4"/>
  </w:style>
  <w:style w:type="character" w:customStyle="1" w:styleId="Overskrift1Tegn">
    <w:name w:val="Overskrift 1 Tegn"/>
    <w:basedOn w:val="Standardskriftforavsnitt"/>
    <w:uiPriority w:val="9"/>
    <w:rsid w:val="006759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uiPriority w:val="9"/>
    <w:rsid w:val="006759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uiPriority w:val="9"/>
    <w:rsid w:val="006759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telTegn">
    <w:name w:val="Tittel Tegn"/>
    <w:basedOn w:val="Standardskriftforavsnitt"/>
    <w:uiPriority w:val="10"/>
    <w:rsid w:val="006759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UndertittelTegn">
    <w:name w:val="Undertittel Tegn"/>
    <w:basedOn w:val="Standardskriftforavsnitt"/>
    <w:uiPriority w:val="11"/>
    <w:rsid w:val="006759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rdtekstTegn">
    <w:name w:val="Brødtekst Tegn"/>
    <w:basedOn w:val="Standardskriftforavsnitt"/>
    <w:uiPriority w:val="99"/>
    <w:rsid w:val="006759D4"/>
  </w:style>
  <w:style w:type="character" w:customStyle="1" w:styleId="Brdtekst2Tegn">
    <w:name w:val="Brødtekst 2 Tegn"/>
    <w:basedOn w:val="Standardskriftforavsnitt"/>
    <w:uiPriority w:val="99"/>
    <w:rsid w:val="006759D4"/>
  </w:style>
  <w:style w:type="character" w:customStyle="1" w:styleId="Brdtekst3Tegn">
    <w:name w:val="Brødtekst 3 Tegn"/>
    <w:basedOn w:val="Standardskriftforavsnitt"/>
    <w:uiPriority w:val="99"/>
    <w:rsid w:val="006759D4"/>
    <w:rPr>
      <w:sz w:val="16"/>
      <w:szCs w:val="16"/>
    </w:rPr>
  </w:style>
  <w:style w:type="character" w:customStyle="1" w:styleId="MakrotekstTegn">
    <w:name w:val="Makrotekst Tegn"/>
    <w:basedOn w:val="Standardskriftforavsnitt"/>
    <w:uiPriority w:val="99"/>
    <w:rsid w:val="006759D4"/>
    <w:rPr>
      <w:rFonts w:ascii="Courier" w:hAnsi="Courier"/>
      <w:sz w:val="20"/>
      <w:szCs w:val="20"/>
    </w:rPr>
  </w:style>
  <w:style w:type="character" w:customStyle="1" w:styleId="SitatTegn">
    <w:name w:val="Sitat Tegn"/>
    <w:basedOn w:val="Standardskriftforavsnitt"/>
    <w:uiPriority w:val="29"/>
    <w:rsid w:val="006759D4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uiPriority w:val="9"/>
    <w:semiHidden/>
    <w:rsid w:val="006759D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uiPriority w:val="9"/>
    <w:semiHidden/>
    <w:rsid w:val="006759D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uiPriority w:val="9"/>
    <w:semiHidden/>
    <w:rsid w:val="006759D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uiPriority w:val="9"/>
    <w:semiHidden/>
    <w:rsid w:val="006759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uiPriority w:val="9"/>
    <w:semiHidden/>
    <w:rsid w:val="006759D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uiPriority w:val="9"/>
    <w:semiHidden/>
    <w:rsid w:val="006759D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erktsitatTegn">
    <w:name w:val="Sterkt sitat Tegn"/>
    <w:basedOn w:val="Standardskriftforavsnitt"/>
    <w:uiPriority w:val="30"/>
    <w:rsid w:val="006759D4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lcf76f155ced4ddcb4097134ff3c332f xmlns="1edca346-21cc-43c3-84ff-bd71b4277ed1">
      <Terms xmlns="http://schemas.microsoft.com/office/infopath/2007/PartnerControls"/>
    </lcf76f155ced4ddcb4097134ff3c332f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ParentFolderElements xmlns="e6aa765c-a792-42fc-ac53-813387801229">
      <Value>14</Value>
      <Value>82</Value>
      <Value>161</Value>
      <Value>162</Value>
    </ParentFolderElements>
    <DocLink xmlns="4714bc83-e420-4225-9301-da7d703b1487" xsi:nil="true"/>
    <TaxCatchAll xmlns="4714bc83-e420-4225-9301-da7d703b1487" xsi:nil="true"/>
    <ContactPerson xmlns="4714bc83-e420-4225-9301-da7d703b1487" xsi:nil="true"/>
    <MailDate xmlns="4714bc83-e420-4225-9301-da7d703b1487" xsi:nil="true"/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0EB227370D7AAE41A261A60A8A2D438B" ma:contentTypeVersion="14" ma:contentTypeDescription="Opprett et nytt dokument." ma:contentTypeScope="" ma:versionID="8d3d007cd1cd528a5c113994221a00c9">
  <xsd:schema xmlns:xsd="http://www.w3.org/2001/XMLSchema" xmlns:xs="http://www.w3.org/2001/XMLSchema" xmlns:p="http://schemas.microsoft.com/office/2006/metadata/properties" xmlns:ns2="4714bc83-e420-4225-9301-da7d703b1487" xmlns:ns3="e6aa765c-a792-42fc-ac53-813387801229" xmlns:ns4="1edca346-21cc-43c3-84ff-bd71b4277ed1" targetNamespace="http://schemas.microsoft.com/office/2006/metadata/properties" ma:root="true" ma:fieldsID="e72aaf2815eda8bbb683224efc213f8e" ns2:_="" ns3:_="" ns4:_="">
    <xsd:import namespace="4714bc83-e420-4225-9301-da7d703b1487"/>
    <xsd:import namespace="e6aa765c-a792-42fc-ac53-813387801229"/>
    <xsd:import namespace="1edca346-21cc-43c3-84ff-bd71b4277ed1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TaxCatchAll" ma:index="29" nillable="true" ma:displayName="Taxonomy Catch All Column" ma:hidden="true" ma:list="{c8d0d761-620a-40e4-bda7-bb7a83c7da7b}" ma:internalName="TaxCatchAll" ma:showField="CatchAllData" ma:web="4714bc83-e420-4225-9301-da7d703b14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a765c-a792-42fc-ac53-813387801229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b60693d1-17d4-42cd-b592-9ad8517f1ce1}" ma:internalName="ParentFolderElements" ma:showField="Title" ma:web="{e6aa765c-a792-42fc-ac53-813387801229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ca346-21cc-43c3-84ff-bd71b4277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881c6694-394d-4b19-b39b-565fd70f1f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922FD6-243A-4151-BC16-33502174F8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28500-B46A-4A8B-BCFD-00ECC6F503EE}">
  <ds:schemaRefs>
    <ds:schemaRef ds:uri="http://schemas.microsoft.com/office/2006/metadata/properties"/>
    <ds:schemaRef ds:uri="http://schemas.microsoft.com/office/infopath/2007/PartnerControls"/>
    <ds:schemaRef ds:uri="4714bc83-e420-4225-9301-da7d703b1487"/>
    <ds:schemaRef ds:uri="1edca346-21cc-43c3-84ff-bd71b4277ed1"/>
    <ds:schemaRef ds:uri="e6aa765c-a792-42fc-ac53-813387801229"/>
  </ds:schemaRefs>
</ds:datastoreItem>
</file>

<file path=customXml/itemProps3.xml><?xml version="1.0" encoding="utf-8"?>
<ds:datastoreItem xmlns:ds="http://schemas.openxmlformats.org/officeDocument/2006/customXml" ds:itemID="{257E4FE5-27CC-4364-8E98-9554DBBE3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4bc83-e420-4225-9301-da7d703b1487"/>
    <ds:schemaRef ds:uri="e6aa765c-a792-42fc-ac53-813387801229"/>
    <ds:schemaRef ds:uri="1edca346-21cc-43c3-84ff-bd71b4277e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Melding om behov for endring i SHA-plan</vt:lpstr>
    </vt:vector>
  </TitlesOfParts>
  <Manager/>
  <Company/>
  <LinksUpToDate>false</LinksUpToDate>
  <CharactersWithSpaces>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Melding om behov for endring i SHA-plan</dc:title>
  <dc:subject/>
  <dc:creator>Jørn Olsen</dc:creator>
  <cp:keywords/>
  <dc:description/>
  <cp:lastModifiedBy>Jørn Olsen</cp:lastModifiedBy>
  <cp:revision>2</cp:revision>
  <cp:lastPrinted>2026-06-01T08:35:00Z</cp:lastPrinted>
  <dcterms:created xsi:type="dcterms:W3CDTF">2026-06-05T12:11:00Z</dcterms:created>
  <dcterms:modified xsi:type="dcterms:W3CDTF">2026-06-05T12:11:00Z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0x0101003E77D67FB78271499BC415728C23D431000EB227370D7AAE41A261A60A8A2D438B</vt:lpwstr>
  </property>
  <property fmtid="{D5CDD505-2E9C-101B-9397-08002B2CF9AE}" pid="3" name="MediaServiceImageTags">
    <vt:lpwstr/>
  </property>
</Properties>
</file>